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Zentralstrasse 48, 5430 Wettingen</w:t>
          </w:r>
        </w:p>
        <w:p>
          <w:pPr>
            <w:spacing w:before="0" w:after="0"/>
          </w:pPr>
          <w:r>
            <w:t>179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